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Schulzimmer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5840624" name="019f0276-a1ae-7631-8a31-1102bd312b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1069631" name="019f0276-a1ae-7631-8a31-1102bd312b7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Schulzimmer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77061490" name="019f0272-63df-7ef7-91d5-8553720404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580087" name="019f0272-63df-7ef7-91d5-85537204041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Gang/Treppenhaus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61093658" name="019f0273-a8b7-711a-96f4-3aa83f9140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075092" name="019f0273-a8b7-711a-96f4-3aa83f91401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Gang/Treppenhaus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48709910" name="019f0272-f7ad-7bb5-a17a-68d3ad6d51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2462548" name="019f0272-f7ad-7bb5-a17a-68d3ad6d51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Rhätische Privatschule, Loestrasse 117, 7000 Chur</w:t>
          </w:r>
        </w:p>
        <w:p>
          <w:pPr>
            <w:spacing w:before="0" w:after="0"/>
          </w:pPr>
          <w:r>
            <w:t>1017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